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7B3" w:rsidRDefault="006937B3" w:rsidP="006937B3">
      <w:pPr>
        <w:jc w:val="center"/>
        <w:rPr>
          <w:b/>
          <w:bCs/>
        </w:rPr>
      </w:pPr>
      <w:bookmarkStart w:id="0" w:name="_GoBack"/>
      <w:proofErr w:type="spellStart"/>
      <w:r w:rsidRPr="009B0B52">
        <w:rPr>
          <w:b/>
          <w:bCs/>
        </w:rPr>
        <w:t>Phụ</w:t>
      </w:r>
      <w:proofErr w:type="spellEnd"/>
      <w:r w:rsidRPr="009B0B52">
        <w:rPr>
          <w:b/>
          <w:bCs/>
        </w:rPr>
        <w:t xml:space="preserve"> </w:t>
      </w:r>
      <w:proofErr w:type="spellStart"/>
      <w:r w:rsidRPr="009B0B52">
        <w:rPr>
          <w:b/>
          <w:bCs/>
        </w:rPr>
        <w:t>lục</w:t>
      </w:r>
      <w:proofErr w:type="spellEnd"/>
      <w:r w:rsidRPr="009B0B52">
        <w:rPr>
          <w:b/>
          <w:bCs/>
        </w:rPr>
        <w:t xml:space="preserve"> </w:t>
      </w:r>
      <w:r>
        <w:rPr>
          <w:b/>
          <w:bCs/>
        </w:rPr>
        <w:t>IV</w:t>
      </w:r>
    </w:p>
    <w:p w:rsidR="006937B3" w:rsidRPr="006937B3" w:rsidRDefault="006937B3" w:rsidP="006937B3">
      <w:pPr>
        <w:jc w:val="center"/>
        <w:rPr>
          <w:b/>
          <w:bCs/>
          <w:sz w:val="28"/>
          <w:szCs w:val="28"/>
        </w:rPr>
      </w:pPr>
      <w:r w:rsidRPr="006937B3">
        <w:rPr>
          <w:b/>
          <w:sz w:val="28"/>
          <w:szCs w:val="28"/>
        </w:rPr>
        <w:t>KHUNG KẾ</w:t>
      </w:r>
      <w:r w:rsidRPr="006937B3">
        <w:rPr>
          <w:b/>
          <w:sz w:val="28"/>
          <w:szCs w:val="28"/>
          <w:lang w:val="vi-VN"/>
        </w:rPr>
        <w:t xml:space="preserve"> HOẠCH BÀI DẠY</w:t>
      </w:r>
    </w:p>
    <w:p w:rsidR="006937B3" w:rsidRPr="006937B3" w:rsidRDefault="006937B3" w:rsidP="006937B3">
      <w:pPr>
        <w:jc w:val="center"/>
        <w:rPr>
          <w:bCs/>
          <w:spacing w:val="-14"/>
          <w:sz w:val="28"/>
          <w:szCs w:val="28"/>
        </w:rPr>
      </w:pPr>
      <w:r w:rsidRPr="006937B3">
        <w:rPr>
          <w:bCs/>
          <w:spacing w:val="-14"/>
          <w:sz w:val="28"/>
          <w:szCs w:val="28"/>
        </w:rPr>
        <w:t>(</w:t>
      </w:r>
      <w:proofErr w:type="spellStart"/>
      <w:r w:rsidRPr="006937B3">
        <w:rPr>
          <w:bCs/>
          <w:i/>
          <w:spacing w:val="-14"/>
          <w:sz w:val="28"/>
          <w:szCs w:val="28"/>
        </w:rPr>
        <w:t>Kèm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</w:t>
      </w:r>
      <w:proofErr w:type="spellStart"/>
      <w:r w:rsidRPr="006937B3">
        <w:rPr>
          <w:bCs/>
          <w:i/>
          <w:spacing w:val="-14"/>
          <w:sz w:val="28"/>
          <w:szCs w:val="28"/>
        </w:rPr>
        <w:t>theo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</w:t>
      </w:r>
      <w:proofErr w:type="spellStart"/>
      <w:r w:rsidRPr="006937B3">
        <w:rPr>
          <w:bCs/>
          <w:i/>
          <w:spacing w:val="-14"/>
          <w:sz w:val="28"/>
          <w:szCs w:val="28"/>
        </w:rPr>
        <w:t>Công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</w:t>
      </w:r>
      <w:proofErr w:type="spellStart"/>
      <w:r w:rsidRPr="006937B3">
        <w:rPr>
          <w:bCs/>
          <w:i/>
          <w:spacing w:val="-14"/>
          <w:sz w:val="28"/>
          <w:szCs w:val="28"/>
        </w:rPr>
        <w:t>văn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</w:t>
      </w:r>
      <w:proofErr w:type="spellStart"/>
      <w:r w:rsidRPr="006937B3">
        <w:rPr>
          <w:bCs/>
          <w:i/>
          <w:spacing w:val="-14"/>
          <w:sz w:val="28"/>
          <w:szCs w:val="28"/>
        </w:rPr>
        <w:t>số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5512/BGDĐT-</w:t>
      </w:r>
      <w:proofErr w:type="spellStart"/>
      <w:r w:rsidRPr="006937B3">
        <w:rPr>
          <w:bCs/>
          <w:i/>
          <w:spacing w:val="-14"/>
          <w:sz w:val="28"/>
          <w:szCs w:val="28"/>
        </w:rPr>
        <w:t>GDTrH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</w:t>
      </w:r>
      <w:proofErr w:type="spellStart"/>
      <w:r w:rsidRPr="006937B3">
        <w:rPr>
          <w:bCs/>
          <w:i/>
          <w:spacing w:val="-14"/>
          <w:sz w:val="28"/>
          <w:szCs w:val="28"/>
        </w:rPr>
        <w:t>ngày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18 </w:t>
      </w:r>
      <w:proofErr w:type="spellStart"/>
      <w:r w:rsidRPr="006937B3">
        <w:rPr>
          <w:bCs/>
          <w:i/>
          <w:spacing w:val="-14"/>
          <w:sz w:val="28"/>
          <w:szCs w:val="28"/>
        </w:rPr>
        <w:t>tháng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12 </w:t>
      </w:r>
      <w:proofErr w:type="spellStart"/>
      <w:r w:rsidRPr="006937B3">
        <w:rPr>
          <w:bCs/>
          <w:i/>
          <w:spacing w:val="-14"/>
          <w:sz w:val="28"/>
          <w:szCs w:val="28"/>
        </w:rPr>
        <w:t>năm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2020 </w:t>
      </w:r>
      <w:proofErr w:type="spellStart"/>
      <w:r w:rsidRPr="006937B3">
        <w:rPr>
          <w:bCs/>
          <w:i/>
          <w:spacing w:val="-14"/>
          <w:sz w:val="28"/>
          <w:szCs w:val="28"/>
        </w:rPr>
        <w:t>của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</w:t>
      </w:r>
      <w:proofErr w:type="spellStart"/>
      <w:r w:rsidRPr="006937B3">
        <w:rPr>
          <w:bCs/>
          <w:i/>
          <w:spacing w:val="-14"/>
          <w:sz w:val="28"/>
          <w:szCs w:val="28"/>
        </w:rPr>
        <w:t>Bộ</w:t>
      </w:r>
      <w:proofErr w:type="spellEnd"/>
      <w:r w:rsidRPr="006937B3">
        <w:rPr>
          <w:bCs/>
          <w:i/>
          <w:spacing w:val="-14"/>
          <w:sz w:val="28"/>
          <w:szCs w:val="28"/>
        </w:rPr>
        <w:t xml:space="preserve"> GDĐT</w:t>
      </w:r>
      <w:r w:rsidRPr="006937B3">
        <w:rPr>
          <w:bCs/>
          <w:spacing w:val="-14"/>
          <w:sz w:val="28"/>
          <w:szCs w:val="28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5"/>
        <w:gridCol w:w="4619"/>
      </w:tblGrid>
      <w:tr w:rsidR="006937B3" w:rsidRPr="006937B3" w:rsidTr="00735F67">
        <w:trPr>
          <w:trHeight w:val="696"/>
        </w:trPr>
        <w:tc>
          <w:tcPr>
            <w:tcW w:w="4715" w:type="dxa"/>
          </w:tcPr>
          <w:p w:rsidR="006937B3" w:rsidRPr="006937B3" w:rsidRDefault="006937B3" w:rsidP="00735F67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6937B3">
              <w:rPr>
                <w:b/>
                <w:bCs/>
                <w:sz w:val="28"/>
                <w:szCs w:val="28"/>
              </w:rPr>
              <w:t>Trường</w:t>
            </w:r>
            <w:proofErr w:type="spellEnd"/>
            <w:r w:rsidRPr="006937B3">
              <w:rPr>
                <w:b/>
                <w:bCs/>
                <w:sz w:val="28"/>
                <w:szCs w:val="28"/>
              </w:rPr>
              <w:t xml:space="preserve"> THCS </w:t>
            </w:r>
            <w:proofErr w:type="spellStart"/>
            <w:r w:rsidRPr="006937B3">
              <w:rPr>
                <w:b/>
                <w:bCs/>
                <w:sz w:val="28"/>
                <w:szCs w:val="28"/>
              </w:rPr>
              <w:t>Mạo</w:t>
            </w:r>
            <w:proofErr w:type="spellEnd"/>
            <w:r w:rsidRPr="006937B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37B3">
              <w:rPr>
                <w:b/>
                <w:bCs/>
                <w:sz w:val="28"/>
                <w:szCs w:val="28"/>
              </w:rPr>
              <w:t>Khê</w:t>
            </w:r>
            <w:proofErr w:type="spellEnd"/>
            <w:r w:rsidRPr="006937B3">
              <w:rPr>
                <w:b/>
                <w:bCs/>
                <w:sz w:val="28"/>
                <w:szCs w:val="28"/>
              </w:rPr>
              <w:t xml:space="preserve"> II</w:t>
            </w:r>
          </w:p>
          <w:p w:rsidR="006937B3" w:rsidRPr="006937B3" w:rsidRDefault="006937B3" w:rsidP="00735F67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6937B3">
              <w:rPr>
                <w:b/>
                <w:bCs/>
                <w:sz w:val="28"/>
                <w:szCs w:val="28"/>
              </w:rPr>
              <w:t>Tổ</w:t>
            </w:r>
            <w:proofErr w:type="spellEnd"/>
            <w:r w:rsidRPr="006937B3">
              <w:rPr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6937B3">
              <w:rPr>
                <w:b/>
                <w:bCs/>
                <w:sz w:val="28"/>
                <w:szCs w:val="28"/>
              </w:rPr>
              <w:t>Văn</w:t>
            </w:r>
            <w:proofErr w:type="spellEnd"/>
            <w:r w:rsidRPr="006937B3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6937B3">
              <w:rPr>
                <w:b/>
                <w:bCs/>
                <w:sz w:val="28"/>
                <w:szCs w:val="28"/>
              </w:rPr>
              <w:t>Sử</w:t>
            </w:r>
            <w:proofErr w:type="spellEnd"/>
            <w:r w:rsidRPr="006937B3">
              <w:rPr>
                <w:b/>
                <w:bCs/>
                <w:sz w:val="28"/>
                <w:szCs w:val="28"/>
              </w:rPr>
              <w:t xml:space="preserve"> - GDCD</w:t>
            </w:r>
          </w:p>
        </w:tc>
        <w:tc>
          <w:tcPr>
            <w:tcW w:w="4619" w:type="dxa"/>
          </w:tcPr>
          <w:p w:rsidR="006937B3" w:rsidRPr="006937B3" w:rsidRDefault="006937B3" w:rsidP="00735F67">
            <w:pPr>
              <w:jc w:val="center"/>
              <w:rPr>
                <w:sz w:val="28"/>
                <w:szCs w:val="28"/>
                <w:lang w:val="vi-VN"/>
              </w:rPr>
            </w:pPr>
            <w:r w:rsidRPr="006937B3">
              <w:rPr>
                <w:sz w:val="28"/>
                <w:szCs w:val="28"/>
                <w:lang w:val="vi-VN"/>
              </w:rPr>
              <w:t>Họ và tên giáo viên:</w:t>
            </w:r>
          </w:p>
          <w:p w:rsidR="006937B3" w:rsidRPr="006937B3" w:rsidRDefault="006937B3" w:rsidP="00735F67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bookmarkEnd w:id="0"/>
    </w:tbl>
    <w:p w:rsidR="006937B3" w:rsidRPr="006937B3" w:rsidRDefault="006937B3" w:rsidP="006937B3">
      <w:pPr>
        <w:jc w:val="center"/>
        <w:rPr>
          <w:b/>
          <w:bCs/>
          <w:sz w:val="28"/>
          <w:szCs w:val="28"/>
          <w:lang w:val="vi-VN"/>
        </w:rPr>
      </w:pPr>
    </w:p>
    <w:p w:rsidR="006937B3" w:rsidRPr="006937B3" w:rsidRDefault="006937B3" w:rsidP="006937B3">
      <w:pPr>
        <w:jc w:val="center"/>
        <w:rPr>
          <w:b/>
          <w:bCs/>
          <w:sz w:val="28"/>
          <w:szCs w:val="28"/>
          <w:lang w:val="sv-SE"/>
        </w:rPr>
      </w:pPr>
      <w:r w:rsidRPr="006937B3">
        <w:rPr>
          <w:b/>
          <w:bCs/>
          <w:sz w:val="28"/>
          <w:szCs w:val="28"/>
          <w:lang w:val="vi-VN"/>
        </w:rPr>
        <w:t xml:space="preserve">TÊN BÀI DẠY: </w:t>
      </w:r>
      <w:r w:rsidRPr="006937B3">
        <w:rPr>
          <w:b/>
          <w:sz w:val="28"/>
          <w:szCs w:val="28"/>
          <w:lang w:val="sv-SE"/>
        </w:rPr>
        <w:t>VĂN BẢN 1. BÀI HỌC ĐƯỜNG ĐỜI ĐẦU TIỀN</w:t>
      </w:r>
    </w:p>
    <w:p w:rsidR="006937B3" w:rsidRPr="006937B3" w:rsidRDefault="006937B3" w:rsidP="006937B3">
      <w:pPr>
        <w:jc w:val="center"/>
        <w:rPr>
          <w:sz w:val="28"/>
          <w:szCs w:val="28"/>
          <w:lang w:val="sv-SE"/>
        </w:rPr>
      </w:pPr>
      <w:r w:rsidRPr="006937B3">
        <w:rPr>
          <w:sz w:val="28"/>
          <w:szCs w:val="28"/>
          <w:lang w:val="vi-VN"/>
        </w:rPr>
        <w:t>Môn học/Hoạt động giáo dục</w:t>
      </w:r>
      <w:r w:rsidRPr="006937B3">
        <w:rPr>
          <w:sz w:val="28"/>
          <w:szCs w:val="28"/>
          <w:lang w:val="sv-SE"/>
        </w:rPr>
        <w:t xml:space="preserve">: </w:t>
      </w:r>
      <w:r w:rsidR="00507BAB">
        <w:rPr>
          <w:sz w:val="28"/>
          <w:szCs w:val="28"/>
          <w:lang w:val="sv-SE"/>
        </w:rPr>
        <w:t>HĐTN</w:t>
      </w:r>
      <w:r w:rsidRPr="006937B3">
        <w:rPr>
          <w:sz w:val="28"/>
          <w:szCs w:val="28"/>
          <w:lang w:val="sv-SE"/>
        </w:rPr>
        <w:t xml:space="preserve">  lớp 6</w:t>
      </w:r>
    </w:p>
    <w:p w:rsidR="006937B3" w:rsidRDefault="006937B3" w:rsidP="006937B3">
      <w:pPr>
        <w:jc w:val="center"/>
        <w:rPr>
          <w:sz w:val="28"/>
          <w:szCs w:val="28"/>
          <w:lang w:val="sv-SE"/>
        </w:rPr>
      </w:pPr>
      <w:r w:rsidRPr="006937B3">
        <w:rPr>
          <w:sz w:val="28"/>
          <w:szCs w:val="28"/>
          <w:lang w:val="sv-SE"/>
        </w:rPr>
        <w:t xml:space="preserve"> Thời gian thực hiện: Tiế</w:t>
      </w:r>
      <w:r w:rsidR="00507BAB">
        <w:rPr>
          <w:sz w:val="28"/>
          <w:szCs w:val="28"/>
          <w:lang w:val="sv-SE"/>
        </w:rPr>
        <w:t>t 2</w:t>
      </w:r>
    </w:p>
    <w:p w:rsidR="00507BAB" w:rsidRPr="006937B3" w:rsidRDefault="00507BAB" w:rsidP="006937B3">
      <w:pPr>
        <w:jc w:val="center"/>
        <w:rPr>
          <w:sz w:val="28"/>
          <w:szCs w:val="28"/>
          <w:lang w:val="sv-SE"/>
        </w:rPr>
      </w:pPr>
    </w:p>
    <w:p w:rsidR="00507BAB" w:rsidRPr="00507BAB" w:rsidRDefault="00507BAB" w:rsidP="00507BAB">
      <w:pPr>
        <w:keepNext/>
        <w:keepLines/>
        <w:widowControl/>
        <w:tabs>
          <w:tab w:val="left" w:pos="284"/>
        </w:tabs>
        <w:spacing w:line="276" w:lineRule="auto"/>
        <w:jc w:val="center"/>
        <w:outlineLvl w:val="0"/>
        <w:rPr>
          <w:rFonts w:eastAsiaTheme="majorEastAsia"/>
          <w:b/>
          <w:bCs/>
          <w:kern w:val="0"/>
          <w:sz w:val="32"/>
          <w:szCs w:val="32"/>
          <w:lang w:val="sv-SE" w:eastAsia="en-US"/>
        </w:rPr>
      </w:pPr>
      <w:r w:rsidRPr="00507BAB">
        <w:rPr>
          <w:rFonts w:eastAsiaTheme="majorEastAsia"/>
          <w:b/>
          <w:bCs/>
          <w:kern w:val="0"/>
          <w:sz w:val="32"/>
          <w:szCs w:val="32"/>
          <w:lang w:val="sv-SE" w:eastAsia="en-US"/>
        </w:rPr>
        <w:t>CHỦ ĐỀ 1: TRƯỜNG HỌC CỦA EM – THÁNG 9</w:t>
      </w:r>
    </w:p>
    <w:p w:rsidR="00507BAB" w:rsidRPr="00507BAB" w:rsidRDefault="00507BAB" w:rsidP="00507BAB">
      <w:pPr>
        <w:widowControl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val="sv-SE" w:eastAsia="en-US"/>
        </w:rPr>
      </w:pP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MỤC TIÊU – YÊU CẦU CẦN ĐẠT: </w:t>
      </w:r>
    </w:p>
    <w:p w:rsidR="00507BAB" w:rsidRPr="00507BAB" w:rsidRDefault="00507BAB" w:rsidP="00507BAB">
      <w:pPr>
        <w:widowControl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Bày tỏ được những cảm xúc của mình khi trở thành HS lớp 6</w:t>
      </w:r>
    </w:p>
    <w:p w:rsidR="00507BAB" w:rsidRPr="00507BAB" w:rsidRDefault="00507BAB" w:rsidP="00507BAB">
      <w:pPr>
        <w:widowControl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Giới thiệu được những nét nổi bật của nhà trường và chủ động, tự giác tham gia xây dựng truyền thống nhà trường.</w:t>
      </w:r>
    </w:p>
    <w:p w:rsidR="00507BAB" w:rsidRPr="00507BAB" w:rsidRDefault="00507BAB" w:rsidP="00507BAB">
      <w:pPr>
        <w:widowControl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Biết chăm sóc bản thân và điều chỉnh bản thân để phù hợp với môi trường học tập mới, phù hợp với hoàn cảnh gia tiếp.</w:t>
      </w:r>
    </w:p>
    <w:p w:rsidR="00507BAB" w:rsidRPr="00507BAB" w:rsidRDefault="00507BAB" w:rsidP="00507BAB">
      <w:pPr>
        <w:widowControl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Thiết lập được mối quan hệ với bạn bè</w:t>
      </w:r>
    </w:p>
    <w:p w:rsidR="00507BAB" w:rsidRPr="00507BAB" w:rsidRDefault="00507BAB" w:rsidP="00507BAB">
      <w:pPr>
        <w:widowControl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Tham gia các hoạt động giáo dục theo chủ đề của Đội Thiếu niên Tiền phong Hồ Chí Minh.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contextualSpacing/>
        <w:jc w:val="both"/>
        <w:rPr>
          <w:rFonts w:eastAsiaTheme="minorHAnsi"/>
          <w:kern w:val="0"/>
          <w:sz w:val="28"/>
          <w:szCs w:val="28"/>
          <w:lang w:val="sv-SE" w:eastAsia="en-US"/>
        </w:rPr>
      </w:pPr>
    </w:p>
    <w:p w:rsidR="00507BAB" w:rsidRPr="00507BAB" w:rsidRDefault="00507BAB" w:rsidP="00507BAB">
      <w:pPr>
        <w:keepNext/>
        <w:keepLines/>
        <w:widowControl/>
        <w:tabs>
          <w:tab w:val="left" w:pos="284"/>
        </w:tabs>
        <w:spacing w:line="276" w:lineRule="auto"/>
        <w:jc w:val="center"/>
        <w:outlineLvl w:val="0"/>
        <w:rPr>
          <w:rFonts w:eastAsiaTheme="majorEastAsia" w:cstheme="majorBidi"/>
          <w:b/>
          <w:bCs/>
          <w:kern w:val="0"/>
          <w:sz w:val="32"/>
          <w:szCs w:val="32"/>
          <w:lang w:val="sv-SE" w:eastAsia="en-US"/>
        </w:rPr>
      </w:pPr>
      <w:r w:rsidRPr="00507BAB">
        <w:rPr>
          <w:rFonts w:eastAsiaTheme="majorEastAsia" w:cstheme="majorBidi"/>
          <w:b/>
          <w:bCs/>
          <w:kern w:val="0"/>
          <w:sz w:val="32"/>
          <w:szCs w:val="32"/>
          <w:lang w:val="sv-SE" w:eastAsia="en-US"/>
        </w:rPr>
        <w:t>TRƯỜNG HỌC MỚI CỦA EM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I. MỤC TIÊU: 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i/>
          <w:kern w:val="0"/>
          <w:sz w:val="28"/>
          <w:szCs w:val="28"/>
          <w:lang w:val="sv-SE" w:eastAsia="en-US"/>
        </w:rPr>
        <w:t xml:space="preserve">1. Về kiến thức: </w:t>
      </w:r>
      <w:r w:rsidRPr="00507BAB">
        <w:rPr>
          <w:rFonts w:eastAsiaTheme="minorHAnsi"/>
          <w:kern w:val="0"/>
          <w:sz w:val="28"/>
          <w:szCs w:val="28"/>
          <w:lang w:val="sv-SE" w:eastAsia="en-US"/>
        </w:rPr>
        <w:t>Tìm hiểu những thông tin cơ bản về ngôi trường mới mà em theo học.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i/>
          <w:kern w:val="0"/>
          <w:sz w:val="28"/>
          <w:szCs w:val="28"/>
          <w:lang w:val="sv-SE" w:eastAsia="en-US"/>
        </w:rPr>
        <w:t xml:space="preserve">2. Về năng lực: 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Tự chủ và tự học: Tự giác học tập, lao động; kiên trì thực hiện mục tiêu học tập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Giao tiếp với hợp tác: Hình thành kĩ năng kết bạn với những người bạn mới; hợp tác với các bạn trong lớp và các hoạt động; cùng bạn bè tham gia giải quyết nhiệm vụ học tập.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Giải quyết vấn đề sáng tạo: Tự xây dựng kế hoạch hoạt động của lớp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Thích ứng với cuộc sống: Tự tin và thích ứng với môi trường học tập mới.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Tổ chức và thiết kế hoạt động: Lập kế hoạch hoạt động.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i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i/>
          <w:kern w:val="0"/>
          <w:sz w:val="28"/>
          <w:szCs w:val="28"/>
          <w:lang w:val="sv-SE" w:eastAsia="en-US"/>
        </w:rPr>
        <w:t xml:space="preserve">3. Về phẩm chất: 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Yêu nước: Yêu quý và tự hào về trường, tự hào là HS của trường; yêu quý, trân trọng và có ý thức giữ gìn công trình, cảnh quan sư phạm của nhà trường.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+ Trách nhiệm: Tích cực hoàn thành nhiệm vụ học tập, lao động.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>II. THIẾT BỊ DẠY HỌC VÀ HỌC LIỆU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1. Đối với GV: 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- Hướng dẫn HS tìm hiểu những thông tin về trường trung học cơ sở mà các em theo học.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t>- Chuẩn bị giấy A4, A0, giấy nhớ, giấy màu, giấy bìa, bìa cứng, bút dạ, bút bi, bút chì, bút màu, ghim, hồ dán…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kern w:val="0"/>
          <w:sz w:val="28"/>
          <w:szCs w:val="28"/>
          <w:lang w:val="sv-SE" w:eastAsia="en-US"/>
        </w:rPr>
        <w:lastRenderedPageBreak/>
        <w:t>- Những lá thăm ghi tên các hoạt động trong nhà trường.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2. Đối với HS: </w:t>
      </w:r>
      <w:r w:rsidRPr="00507BAB">
        <w:rPr>
          <w:rFonts w:eastAsiaTheme="minorHAnsi"/>
          <w:kern w:val="0"/>
          <w:sz w:val="28"/>
          <w:szCs w:val="28"/>
          <w:lang w:val="sv-SE" w:eastAsia="en-US"/>
        </w:rPr>
        <w:t>sgk, dụng cụ học tập, đọc trước bài học theo hướng dẫn của GV.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>III. TIẾN TRÌNH DẠY HỌC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</w:p>
    <w:p w:rsidR="00507BAB" w:rsidRPr="00507BAB" w:rsidRDefault="00507BAB" w:rsidP="00507BAB">
      <w:pPr>
        <w:keepNext/>
        <w:keepLines/>
        <w:widowControl/>
        <w:tabs>
          <w:tab w:val="left" w:pos="284"/>
        </w:tabs>
        <w:spacing w:line="276" w:lineRule="auto"/>
        <w:jc w:val="center"/>
        <w:outlineLvl w:val="1"/>
        <w:rPr>
          <w:rFonts w:eastAsiaTheme="majorEastAsia"/>
          <w:b/>
          <w:bCs/>
          <w:i/>
          <w:kern w:val="0"/>
          <w:sz w:val="28"/>
          <w:szCs w:val="28"/>
          <w:lang w:val="sv-SE" w:eastAsia="en-US"/>
        </w:rPr>
      </w:pPr>
      <w:r w:rsidRPr="00507BAB">
        <w:rPr>
          <w:rFonts w:eastAsiaTheme="majorEastAsia"/>
          <w:b/>
          <w:bCs/>
          <w:i/>
          <w:kern w:val="0"/>
          <w:sz w:val="28"/>
          <w:szCs w:val="28"/>
          <w:lang w:val="sv-SE" w:eastAsia="en-US"/>
        </w:rPr>
        <w:t>TUẦN 1 – TIẾT 2: HOẠT ĐỘNG GIÁO DỤC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center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>- Cảm xúc khi trở thành học sinh lớp 6.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center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>- Giới thiệu về trường học mới của em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>Hoạt động 1: Cảm xúc khi trở thành học sinh lớp 6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a. Mục tiêu: </w:t>
      </w:r>
      <w:r w:rsidRPr="00507BAB">
        <w:rPr>
          <w:rFonts w:eastAsiaTheme="minorHAnsi"/>
          <w:kern w:val="0"/>
          <w:sz w:val="28"/>
          <w:szCs w:val="28"/>
          <w:lang w:val="sv-SE" w:eastAsia="en-US"/>
        </w:rPr>
        <w:t>HS nói lên được những cảm xúc của mình trước khi trở thành HS lớp 6.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b. Nội dung: </w:t>
      </w:r>
      <w:r w:rsidRPr="00507BAB">
        <w:rPr>
          <w:rFonts w:eastAsiaTheme="minorHAnsi"/>
          <w:kern w:val="0"/>
          <w:sz w:val="28"/>
          <w:szCs w:val="28"/>
          <w:lang w:val="sv-SE" w:eastAsia="en-US"/>
        </w:rPr>
        <w:t>GV hướng dẫn, HS thảo luận, trả lời câu hỏi.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c. Sản phẩm: </w:t>
      </w:r>
      <w:r w:rsidRPr="00507BAB">
        <w:rPr>
          <w:rFonts w:eastAsiaTheme="minorHAnsi"/>
          <w:kern w:val="0"/>
          <w:sz w:val="28"/>
          <w:szCs w:val="28"/>
          <w:lang w:val="sv-SE" w:eastAsia="en-US"/>
        </w:rPr>
        <w:t>Câu trả lời của HS.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val="sv-SE"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val="sv-SE" w:eastAsia="en-US"/>
        </w:rPr>
        <w:t xml:space="preserve">d. Tổ chức thực hiện: 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5539"/>
        <w:gridCol w:w="4435"/>
      </w:tblGrid>
      <w:tr w:rsidR="00507BAB" w:rsidRPr="00507BAB" w:rsidTr="003C7D65">
        <w:tc>
          <w:tcPr>
            <w:tcW w:w="5670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jc w:val="center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val="sv-SE" w:eastAsia="en-US"/>
              </w:rPr>
            </w:pPr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val="sv-SE" w:eastAsia="en-US"/>
              </w:rPr>
              <w:t>HOẠT ĐỘNG CỦA GV - HS</w:t>
            </w:r>
          </w:p>
        </w:tc>
        <w:tc>
          <w:tcPr>
            <w:tcW w:w="4536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jc w:val="center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DỰ KIẾN SẢN PHẨM</w:t>
            </w:r>
          </w:p>
        </w:tc>
      </w:tr>
      <w:tr w:rsidR="00507BAB" w:rsidRPr="00507BAB" w:rsidTr="003C7D65">
        <w:tc>
          <w:tcPr>
            <w:tcW w:w="5670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1: GV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chuyển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giao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nhiệm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vụ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tập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tổ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chức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cho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chia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sẻ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cặp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đôi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nội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dung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sau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: 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+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thấy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như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thế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nào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khi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trở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thành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6?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+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bản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thân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trong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ngày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đầu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đến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ở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một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môi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mới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? (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ví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dụ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hồi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hộp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hào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hứng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, lo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…)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2: HS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thực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hiện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nhiệm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vụ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tập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tiếp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trong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vòng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5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phút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quan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sát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3: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Báo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cáo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quả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hoạt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động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và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mời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chia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sẻ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trước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ấy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mình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4: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Đánh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giá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quả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thực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hiện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nhiệm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vụ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tập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xét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khi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trở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thành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6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thật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đáng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trân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trọng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Bên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cạnh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niềm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tự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hào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háo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hức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thì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cũng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xen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lẫn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hồi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hộp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băn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khoăn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…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Tất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ấy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cùng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kỉ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niệm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đẹp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ngày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đầu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đến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sẽ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kí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ức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không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thể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nào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quên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36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1.</w:t>
            </w: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khi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trở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thành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sinh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6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Vào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6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thấy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vừa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vui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mừng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nhưng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cũng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rất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lo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lắng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hồi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hộp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…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bản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thân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trong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ngày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đầu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đến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môi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mới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hồi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hộp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hào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hứng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lo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lắng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…</w:t>
            </w:r>
          </w:p>
        </w:tc>
      </w:tr>
    </w:tbl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Hoạt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động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2: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Giới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thiệu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về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trường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học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mới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của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em</w:t>
      </w:r>
      <w:proofErr w:type="spellEnd"/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a.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Mục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tiêu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: </w:t>
      </w:r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HS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giới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thiệu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về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ngôi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trường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trung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học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cơ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sở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mà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em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đang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theo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học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b.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Nội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dung: </w:t>
      </w:r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GV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hướng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dẫn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, HS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thảo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luận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trả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lời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câu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hỏi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c.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Sản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phẩm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: </w:t>
      </w:r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HS chia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sẻ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trường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học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kern w:val="0"/>
          <w:sz w:val="28"/>
          <w:szCs w:val="28"/>
          <w:lang w:eastAsia="en-US"/>
        </w:rPr>
        <w:t>mới</w:t>
      </w:r>
      <w:proofErr w:type="spellEnd"/>
      <w:r w:rsidRPr="00507BAB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507BAB" w:rsidRPr="00507BAB" w:rsidRDefault="00507BAB" w:rsidP="00507BAB">
      <w:pPr>
        <w:widowControl/>
        <w:tabs>
          <w:tab w:val="left" w:pos="284"/>
        </w:tabs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507BAB">
        <w:rPr>
          <w:rFonts w:eastAsiaTheme="minorHAnsi"/>
          <w:b/>
          <w:kern w:val="0"/>
          <w:sz w:val="28"/>
          <w:szCs w:val="28"/>
          <w:lang w:eastAsia="en-US"/>
        </w:rPr>
        <w:lastRenderedPageBreak/>
        <w:t xml:space="preserve">d.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Tổ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chức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thực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proofErr w:type="spellStart"/>
      <w:r w:rsidRPr="00507BAB">
        <w:rPr>
          <w:rFonts w:eastAsiaTheme="minorHAnsi"/>
          <w:b/>
          <w:kern w:val="0"/>
          <w:sz w:val="28"/>
          <w:szCs w:val="28"/>
          <w:lang w:eastAsia="en-US"/>
        </w:rPr>
        <w:t>hiện</w:t>
      </w:r>
      <w:proofErr w:type="spellEnd"/>
      <w:r w:rsidRPr="00507BAB">
        <w:rPr>
          <w:rFonts w:eastAsiaTheme="minorHAnsi"/>
          <w:b/>
          <w:kern w:val="0"/>
          <w:sz w:val="28"/>
          <w:szCs w:val="28"/>
          <w:lang w:eastAsia="en-US"/>
        </w:rPr>
        <w:t xml:space="preserve">: 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5535"/>
        <w:gridCol w:w="4439"/>
      </w:tblGrid>
      <w:tr w:rsidR="00507BAB" w:rsidRPr="00507BAB" w:rsidTr="003C7D65">
        <w:tc>
          <w:tcPr>
            <w:tcW w:w="5670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jc w:val="center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HOẠT ĐỘNG CỦA GV - HS</w:t>
            </w:r>
          </w:p>
        </w:tc>
        <w:tc>
          <w:tcPr>
            <w:tcW w:w="4536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jc w:val="center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DỰ KIẾN SẢN PHẨM</w:t>
            </w:r>
          </w:p>
        </w:tc>
      </w:tr>
      <w:tr w:rsidR="00507BAB" w:rsidRPr="00507BAB" w:rsidTr="003C7D65">
        <w:tc>
          <w:tcPr>
            <w:tcW w:w="5670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1: GV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chuyển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giao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nhiệm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vụ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tập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chia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mỗi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4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người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cho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và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sử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dụng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sơ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đồ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tư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duy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để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giới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thiệu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ngôi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trung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cơ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sở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mà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đang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hướng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dẫn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gợi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ý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theo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nội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dung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sau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: 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+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Một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vài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nét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cơ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bản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lịch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sử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+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Một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tả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quan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khuôn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viên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+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Điều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gì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ở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làm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ấn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tượng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nhất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?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+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nghĩ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mong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muốn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ngôi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mới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?...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2: HS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thực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hiện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nhiệm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vụ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tập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tiếp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trong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vòng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5 - 7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phút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quan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sát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hỗ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trợ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khi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cần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3: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Báo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cáo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quả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hoạt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động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và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thúc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thời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gian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mời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đại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diện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trình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bày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quả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thảo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mình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trước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và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bạn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trong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đặt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câu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hỏi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cho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nhóm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vừa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trình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bày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Bước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4: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Đánh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giá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quả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thực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hiện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nhiệm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vụ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tập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GV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xét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kết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luận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Mỗi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môi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đều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có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truyền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thống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xây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dựng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phát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triển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cùng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với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đặc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điểm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riêng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mình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Tham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gia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với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hoạt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động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tìm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hiểu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sẽ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giúp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thêm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yêu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quý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ngôi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mình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theo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Mỗi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HS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có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quyền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tự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hào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ngôi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mà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theo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Chúng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ta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cần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có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hành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động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thiết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thực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góp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phần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giữ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gìn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và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xây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dựng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nhà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i/>
                <w:kern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36" w:type="dxa"/>
          </w:tcPr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2.</w:t>
            </w: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Giới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thiệu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mới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em</w:t>
            </w:r>
            <w:proofErr w:type="spellEnd"/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Lịch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sử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hình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thành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của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Mô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tả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địa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chỉ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các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tòa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nhà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lớp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học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khung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cảnh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xung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quanh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…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Những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ấn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tượng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cảm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xúc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về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ngôi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trường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mới</w:t>
            </w:r>
            <w:proofErr w:type="spellEnd"/>
            <w:r w:rsidRPr="00507BAB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:rsidR="00507BAB" w:rsidRPr="00507BAB" w:rsidRDefault="00507BAB" w:rsidP="00507BAB">
            <w:pPr>
              <w:widowControl/>
              <w:tabs>
                <w:tab w:val="left" w:pos="284"/>
              </w:tabs>
              <w:spacing w:line="276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</w:p>
        </w:tc>
      </w:tr>
    </w:tbl>
    <w:p w:rsidR="006937B3" w:rsidRPr="00507BAB" w:rsidRDefault="006937B3" w:rsidP="00F860FB">
      <w:pPr>
        <w:spacing w:line="360" w:lineRule="auto"/>
        <w:jc w:val="center"/>
        <w:rPr>
          <w:b/>
          <w:sz w:val="28"/>
          <w:szCs w:val="28"/>
        </w:rPr>
      </w:pPr>
    </w:p>
    <w:sectPr w:rsidR="006937B3" w:rsidRPr="00507BAB" w:rsidSect="00C63053">
      <w:footerReference w:type="default" r:id="rId7"/>
      <w:pgSz w:w="11907" w:h="16840" w:code="9"/>
      <w:pgMar w:top="397" w:right="397" w:bottom="397" w:left="1418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956" w:rsidRDefault="007C0956" w:rsidP="00CD5DA9">
      <w:r>
        <w:separator/>
      </w:r>
    </w:p>
  </w:endnote>
  <w:endnote w:type="continuationSeparator" w:id="0">
    <w:p w:rsidR="007C0956" w:rsidRDefault="007C0956" w:rsidP="00CD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 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2336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4ADE" w:rsidRDefault="006F67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6C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F4ADE" w:rsidRDefault="00CF4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956" w:rsidRDefault="007C0956" w:rsidP="00CD5DA9">
      <w:r>
        <w:separator/>
      </w:r>
    </w:p>
  </w:footnote>
  <w:footnote w:type="continuationSeparator" w:id="0">
    <w:p w:rsidR="007C0956" w:rsidRDefault="007C0956" w:rsidP="00CD5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0000010"/>
    <w:multiLevelType w:val="singleLevel"/>
    <w:tmpl w:val="00000010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00000011"/>
    <w:multiLevelType w:val="singleLevel"/>
    <w:tmpl w:val="00000011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00000012"/>
    <w:multiLevelType w:val="singleLevel"/>
    <w:tmpl w:val="00000012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00000021"/>
    <w:multiLevelType w:val="singleLevel"/>
    <w:tmpl w:val="00000021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000028"/>
    <w:multiLevelType w:val="singleLevel"/>
    <w:tmpl w:val="00000028"/>
    <w:lvl w:ilvl="0">
      <w:start w:val="1"/>
      <w:numFmt w:val="lowerLetter"/>
      <w:suff w:val="space"/>
      <w:lvlText w:val="%1."/>
      <w:lvlJc w:val="left"/>
    </w:lvl>
  </w:abstractNum>
  <w:abstractNum w:abstractNumId="6" w15:restartNumberingAfterBreak="0">
    <w:nsid w:val="0000002D"/>
    <w:multiLevelType w:val="singleLevel"/>
    <w:tmpl w:val="0000002D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0000034"/>
    <w:multiLevelType w:val="multilevel"/>
    <w:tmpl w:val="0000003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35"/>
    <w:multiLevelType w:val="multilevel"/>
    <w:tmpl w:val="000000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000038"/>
    <w:multiLevelType w:val="multilevel"/>
    <w:tmpl w:val="000000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000003B"/>
    <w:multiLevelType w:val="singleLevel"/>
    <w:tmpl w:val="0000003B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1EA308BB"/>
    <w:multiLevelType w:val="hybridMultilevel"/>
    <w:tmpl w:val="E26018A8"/>
    <w:lvl w:ilvl="0" w:tplc="26E8FE5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D609E"/>
    <w:multiLevelType w:val="hybridMultilevel"/>
    <w:tmpl w:val="F7C020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B4025"/>
    <w:multiLevelType w:val="hybridMultilevel"/>
    <w:tmpl w:val="31C47C4E"/>
    <w:lvl w:ilvl="0" w:tplc="042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3C289D"/>
    <w:multiLevelType w:val="hybridMultilevel"/>
    <w:tmpl w:val="F508C21C"/>
    <w:lvl w:ilvl="0" w:tplc="5754A0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745D2"/>
    <w:multiLevelType w:val="hybridMultilevel"/>
    <w:tmpl w:val="BA40D784"/>
    <w:lvl w:ilvl="0" w:tplc="042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3C0838"/>
    <w:multiLevelType w:val="multilevel"/>
    <w:tmpl w:val="D59C7B92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  <w:num w:numId="12">
    <w:abstractNumId w:val="12"/>
  </w:num>
  <w:num w:numId="13">
    <w:abstractNumId w:val="13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68"/>
    <w:rsid w:val="000667AC"/>
    <w:rsid w:val="00070DEA"/>
    <w:rsid w:val="00096606"/>
    <w:rsid w:val="001D5D0D"/>
    <w:rsid w:val="001E1520"/>
    <w:rsid w:val="00332576"/>
    <w:rsid w:val="00380E89"/>
    <w:rsid w:val="003B59D6"/>
    <w:rsid w:val="003C280F"/>
    <w:rsid w:val="003D1E31"/>
    <w:rsid w:val="00466E68"/>
    <w:rsid w:val="0050197C"/>
    <w:rsid w:val="005057E2"/>
    <w:rsid w:val="00507BAB"/>
    <w:rsid w:val="005E0209"/>
    <w:rsid w:val="00610DA5"/>
    <w:rsid w:val="00644CAD"/>
    <w:rsid w:val="00645336"/>
    <w:rsid w:val="006937B3"/>
    <w:rsid w:val="006F674D"/>
    <w:rsid w:val="00736ABD"/>
    <w:rsid w:val="00740F1A"/>
    <w:rsid w:val="0078138D"/>
    <w:rsid w:val="007952F7"/>
    <w:rsid w:val="007C0956"/>
    <w:rsid w:val="007E3760"/>
    <w:rsid w:val="00803128"/>
    <w:rsid w:val="008805BF"/>
    <w:rsid w:val="0089454B"/>
    <w:rsid w:val="008B5398"/>
    <w:rsid w:val="008D1F9F"/>
    <w:rsid w:val="008F7E56"/>
    <w:rsid w:val="00923EB5"/>
    <w:rsid w:val="00B9411A"/>
    <w:rsid w:val="00BF01AA"/>
    <w:rsid w:val="00C63053"/>
    <w:rsid w:val="00C76415"/>
    <w:rsid w:val="00CD5DA9"/>
    <w:rsid w:val="00CF4ADE"/>
    <w:rsid w:val="00CF5871"/>
    <w:rsid w:val="00D77F60"/>
    <w:rsid w:val="00DA0E51"/>
    <w:rsid w:val="00DE7477"/>
    <w:rsid w:val="00E61400"/>
    <w:rsid w:val="00EE66CE"/>
    <w:rsid w:val="00EF6B81"/>
    <w:rsid w:val="00F268D4"/>
    <w:rsid w:val="00F47992"/>
    <w:rsid w:val="00F7082B"/>
    <w:rsid w:val="00F860FB"/>
    <w:rsid w:val="00F87302"/>
    <w:rsid w:val="00FC7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CA1A8"/>
  <w15:docId w15:val="{B8CC6F0D-5235-4DE6-A61A-588B9AC6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E68"/>
    <w:pPr>
      <w:widowControl w:val="0"/>
      <w:spacing w:after="0" w:line="240" w:lineRule="auto"/>
    </w:pPr>
    <w:rPr>
      <w:rFonts w:eastAsia="SimSu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66E68"/>
    <w:rPr>
      <w:color w:val="0000FF"/>
      <w:u w:val="single"/>
    </w:rPr>
  </w:style>
  <w:style w:type="paragraph" w:customStyle="1" w:styleId="msonormal0">
    <w:name w:val="msonormal"/>
    <w:basedOn w:val="Normal"/>
    <w:rsid w:val="00466E68"/>
    <w:pPr>
      <w:spacing w:before="100" w:beforeAutospacing="1" w:after="100" w:afterAutospacing="1"/>
    </w:pPr>
  </w:style>
  <w:style w:type="paragraph" w:customStyle="1" w:styleId="NormalWeb858D7CFB-ED40-4347-BF05-701D383B685F858D7CFB-ED40-4347-BF05-701D383B685F">
    <w:name w:val="Normal (Web){858D7CFB-ED40-4347-BF05-701D383B685F}{858D7CFB-ED40-4347-BF05-701D383B685F}"/>
    <w:basedOn w:val="Normal"/>
    <w:rsid w:val="00466E6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66E68"/>
    <w:pPr>
      <w:ind w:left="1440" w:hanging="360"/>
    </w:pPr>
    <w:rPr>
      <w:rFonts w:ascii="VNI Times" w:eastAsia="Calibri" w:hAnsi="VNI Times"/>
      <w:sz w:val="22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66E6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E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E68"/>
    <w:rPr>
      <w:rFonts w:ascii="Tahoma" w:eastAsia="SimSun" w:hAnsi="Tahoma" w:cs="Tahoma"/>
      <w:kern w:val="2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645336"/>
    <w:pPr>
      <w:spacing w:after="0" w:line="240" w:lineRule="auto"/>
    </w:pPr>
    <w:rPr>
      <w:rFonts w:asciiTheme="minorHAnsi" w:eastAsiaTheme="minorEastAsia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5D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DA9"/>
    <w:rPr>
      <w:rFonts w:eastAsia="SimSun" w:cs="Times New Roman"/>
      <w:kern w:val="2"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D5D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DA9"/>
    <w:rPr>
      <w:rFonts w:eastAsia="SimSun" w:cs="Times New Roman"/>
      <w:kern w:val="2"/>
      <w:sz w:val="24"/>
      <w:szCs w:val="20"/>
      <w:lang w:eastAsia="zh-CN"/>
    </w:rPr>
  </w:style>
  <w:style w:type="character" w:customStyle="1" w:styleId="apple-converted-space">
    <w:name w:val="apple-converted-space"/>
    <w:basedOn w:val="DefaultParagraphFont"/>
    <w:rsid w:val="00FC7859"/>
  </w:style>
  <w:style w:type="paragraph" w:styleId="NormalWeb">
    <w:name w:val="Normal (Web)"/>
    <w:basedOn w:val="Normal"/>
    <w:uiPriority w:val="99"/>
    <w:unhideWhenUsed/>
    <w:rsid w:val="00644CAD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07BAB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QMC</dc:creator>
  <cp:lastModifiedBy>PC</cp:lastModifiedBy>
  <cp:revision>6</cp:revision>
  <cp:lastPrinted>2021-09-04T05:02:00Z</cp:lastPrinted>
  <dcterms:created xsi:type="dcterms:W3CDTF">2022-09-12T14:29:00Z</dcterms:created>
  <dcterms:modified xsi:type="dcterms:W3CDTF">2022-09-14T01:29:00Z</dcterms:modified>
</cp:coreProperties>
</file>